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138CCF" w14:textId="77777777" w:rsidR="00DA509A" w:rsidRPr="003E458A" w:rsidRDefault="000B4C54" w:rsidP="009754DC">
      <w:pPr>
        <w:pStyle w:val="Nagwek6"/>
        <w:jc w:val="right"/>
        <w:rPr>
          <w:rFonts w:ascii="Cambria" w:hAnsi="Cambria"/>
        </w:rPr>
      </w:pPr>
      <w:r w:rsidRPr="00454238">
        <w:tab/>
        <w:t xml:space="preserve"> </w:t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r w:rsidR="00EC6B7B" w:rsidRPr="00454238">
        <w:tab/>
      </w:r>
      <w:bookmarkStart w:id="0" w:name="_GoBack"/>
      <w:r w:rsidR="00DA509A" w:rsidRPr="003E458A">
        <w:rPr>
          <w:rFonts w:ascii="Cambria" w:hAnsi="Cambria"/>
          <w:sz w:val="20"/>
        </w:rPr>
        <w:t xml:space="preserve">Załącznik nr </w:t>
      </w:r>
      <w:r w:rsidR="00505D55" w:rsidRPr="003E458A">
        <w:rPr>
          <w:rFonts w:ascii="Cambria" w:hAnsi="Cambria"/>
          <w:sz w:val="20"/>
        </w:rPr>
        <w:t>8</w:t>
      </w:r>
      <w:r w:rsidR="0029492E" w:rsidRPr="003E458A">
        <w:rPr>
          <w:rFonts w:ascii="Cambria" w:hAnsi="Cambria"/>
          <w:sz w:val="20"/>
        </w:rPr>
        <w:t xml:space="preserve"> do SWZ</w:t>
      </w:r>
      <w:r w:rsidR="00DA509A" w:rsidRPr="003E458A">
        <w:rPr>
          <w:rFonts w:ascii="Cambria" w:hAnsi="Cambria"/>
          <w:sz w:val="20"/>
        </w:rPr>
        <w:t xml:space="preserve"> </w:t>
      </w:r>
      <w:r w:rsidR="0000234F" w:rsidRPr="003E458A">
        <w:rPr>
          <w:rFonts w:ascii="Cambria" w:hAnsi="Cambria"/>
          <w:sz w:val="20"/>
        </w:rPr>
        <w:t xml:space="preserve"> </w:t>
      </w:r>
      <w:bookmarkEnd w:id="0"/>
    </w:p>
    <w:p w14:paraId="3A0DE06E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41679FC5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060E07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3F69312B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419007FA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4D8ED4FD" w14:textId="77777777" w:rsidR="00D22B10" w:rsidRDefault="00EC6B7B" w:rsidP="00723333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7B8DDF93" w14:textId="77777777" w:rsidR="008F54D4" w:rsidRPr="008F54D4" w:rsidRDefault="008F54D4" w:rsidP="008F54D4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10"/>
          <w:szCs w:val="10"/>
          <w:lang w:eastAsia="x-none"/>
        </w:rPr>
      </w:pPr>
    </w:p>
    <w:p w14:paraId="0CC6F94D" w14:textId="31FC9049" w:rsidR="00F250FF" w:rsidRDefault="0097076A" w:rsidP="00060E07">
      <w:pPr>
        <w:shd w:val="clear" w:color="auto" w:fill="BFBFBF"/>
        <w:jc w:val="center"/>
        <w:rPr>
          <w:rFonts w:ascii="Cambria" w:hAnsi="Cambria"/>
          <w:b/>
          <w:sz w:val="20"/>
          <w:szCs w:val="20"/>
        </w:rPr>
      </w:pPr>
      <w:bookmarkStart w:id="1" w:name="_Hlk63680311"/>
      <w:r w:rsidRPr="00D37EDC">
        <w:rPr>
          <w:rFonts w:ascii="Cambria" w:hAnsi="Cambria" w:cs="Calibri"/>
          <w:b/>
          <w:bCs/>
          <w:sz w:val="22"/>
          <w:szCs w:val="22"/>
        </w:rPr>
        <w:t>„</w:t>
      </w:r>
      <w:r w:rsidR="002A5458" w:rsidRPr="002A5458">
        <w:rPr>
          <w:rFonts w:ascii="Cambria" w:hAnsi="Cambria" w:cs="Calibri"/>
          <w:b/>
          <w:bCs/>
          <w:sz w:val="22"/>
          <w:szCs w:val="22"/>
        </w:rPr>
        <w:t>Budowa kanalizacji sanitarnej na terenie Gminy Łoniów  w miejscowościach Bogoria i Wnorów”, w trybie “zaprojektuj i wybuduj</w:t>
      </w:r>
      <w:r w:rsidRPr="00D37EDC">
        <w:rPr>
          <w:rFonts w:ascii="Cambria" w:hAnsi="Cambria" w:cs="Calibri"/>
          <w:b/>
          <w:bCs/>
          <w:sz w:val="22"/>
          <w:szCs w:val="22"/>
        </w:rPr>
        <w:t>”</w:t>
      </w:r>
      <w:bookmarkEnd w:id="1"/>
    </w:p>
    <w:p w14:paraId="4856ABDB" w14:textId="77777777" w:rsidR="00060E07" w:rsidRPr="00060E07" w:rsidRDefault="00060E07" w:rsidP="00060E07">
      <w:pPr>
        <w:shd w:val="clear" w:color="auto" w:fill="BFBFBF"/>
        <w:jc w:val="center"/>
        <w:rPr>
          <w:rFonts w:ascii="Cambria" w:hAnsi="Cambria"/>
          <w:b/>
          <w:bCs/>
          <w:sz w:val="20"/>
          <w:szCs w:val="20"/>
          <w:lang w:eastAsia="en-US"/>
        </w:rPr>
      </w:pPr>
    </w:p>
    <w:p w14:paraId="400BC2D5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1E3E29CA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51D5FE01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48"/>
        <w:gridCol w:w="1568"/>
        <w:gridCol w:w="1423"/>
        <w:gridCol w:w="2135"/>
        <w:gridCol w:w="1550"/>
      </w:tblGrid>
      <w:tr w:rsidR="00EC6B7B" w:rsidRPr="00454238" w14:paraId="1E9F5CB6" w14:textId="77777777" w:rsidTr="00CD157B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97E3B1E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AAE9DB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37E4D7E2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613ADC9B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A2E088B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430A74F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3370C78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71E6030D" w14:textId="77777777" w:rsidR="00EC6B7B" w:rsidRPr="00454238" w:rsidRDefault="00EC6B7B" w:rsidP="006A38F2">
            <w:pPr>
              <w:spacing w:line="276" w:lineRule="auto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 xml:space="preserve">Doświadczenie własne /oddane do dyspozycji </w:t>
            </w:r>
          </w:p>
          <w:p w14:paraId="200FF10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2D094C7D" w14:textId="77777777" w:rsidTr="00CD157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B4758D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00E8E5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977A3EF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DD8B2C2" w14:textId="77777777" w:rsidR="00EC6B7B" w:rsidRPr="00454238" w:rsidRDefault="00EC6B7B" w:rsidP="006A38F2">
            <w:pPr>
              <w:pStyle w:val="Bezodstpw"/>
              <w:spacing w:line="276" w:lineRule="auto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454238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0D4E9964" w14:textId="7AE14A30" w:rsidR="00DF119B" w:rsidRDefault="00090FBB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sz w:val="20"/>
                <w:szCs w:val="20"/>
                <w:lang w:bidi="pl-PL"/>
              </w:rPr>
            </w:pPr>
            <w:r w:rsidRPr="00090FBB">
              <w:rPr>
                <w:rFonts w:ascii="Cambria" w:hAnsi="Cambria" w:cs="Arial"/>
                <w:b/>
                <w:sz w:val="20"/>
                <w:szCs w:val="20"/>
              </w:rPr>
              <w:t xml:space="preserve">Roboty </w:t>
            </w:r>
            <w:r w:rsidR="00DE2AC6">
              <w:rPr>
                <w:rFonts w:ascii="Cambria" w:hAnsi="Cambria" w:cs="Arial"/>
                <w:b/>
                <w:sz w:val="20"/>
                <w:szCs w:val="20"/>
              </w:rPr>
              <w:t xml:space="preserve">budowlane </w:t>
            </w:r>
            <w:r w:rsidR="00AF2522" w:rsidRPr="00525865">
              <w:rPr>
                <w:rFonts w:ascii="Cambria" w:hAnsi="Cambria"/>
                <w:b/>
                <w:iCs/>
                <w:sz w:val="19"/>
                <w:szCs w:val="19"/>
              </w:rPr>
              <w:t xml:space="preserve">zrealizowane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systemie zaprojektuj i wybuduj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w ramach któr</w:t>
            </w:r>
            <w:r w:rsidR="00EE017B">
              <w:rPr>
                <w:rFonts w:ascii="Cambria" w:hAnsi="Cambria" w:cs="Arial"/>
                <w:b/>
                <w:sz w:val="20"/>
                <w:szCs w:val="20"/>
              </w:rPr>
              <w:t>ych</w:t>
            </w:r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wykonano roboty związane </w:t>
            </w:r>
            <w:bookmarkStart w:id="2" w:name="_Hlk67720563"/>
            <w:bookmarkStart w:id="3" w:name="_Hlk67720485"/>
            <w:r w:rsidR="00D10726" w:rsidRPr="000512B2">
              <w:rPr>
                <w:rFonts w:ascii="Cambria" w:hAnsi="Cambria" w:cs="Arial"/>
                <w:b/>
                <w:sz w:val="20"/>
                <w:szCs w:val="20"/>
              </w:rPr>
              <w:t>z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budową </w:t>
            </w:r>
            <w:bookmarkStart w:id="4" w:name="_Hlk67720397"/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lub </w:t>
            </w:r>
            <w:bookmarkEnd w:id="4"/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>rozbudową lub</w:t>
            </w:r>
            <w:r w:rsidR="002C5A09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przebudową lub</w:t>
            </w:r>
            <w:r w:rsidR="002C5A09" w:rsidRPr="002E2A57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modernizacją</w:t>
            </w:r>
            <w:r w:rsidR="00D10726" w:rsidRPr="000512B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D10726" w:rsidRPr="00961247">
              <w:rPr>
                <w:rFonts w:ascii="Cambria" w:hAnsi="Cambria" w:cs="Arial"/>
                <w:sz w:val="20"/>
                <w:szCs w:val="20"/>
                <w:lang w:bidi="pl-PL"/>
              </w:rPr>
              <w:t>sieci wodociągowej lub kanalizacyjnej</w:t>
            </w:r>
            <w:bookmarkEnd w:id="2"/>
          </w:p>
          <w:p w14:paraId="1B5F4DCC" w14:textId="77777777" w:rsidR="00BB5278" w:rsidRPr="00090FBB" w:rsidRDefault="00D10726" w:rsidP="00CD157B">
            <w:pPr>
              <w:pStyle w:val="Standard"/>
              <w:spacing w:before="100" w:after="100"/>
              <w:ind w:left="183" w:right="279"/>
              <w:jc w:val="both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wartoś</w:t>
            </w:r>
            <w:r w:rsidR="00DF119B">
              <w:rPr>
                <w:rFonts w:ascii="Cambria" w:hAnsi="Cambria" w:cs="Arial"/>
                <w:sz w:val="20"/>
                <w:szCs w:val="20"/>
                <w:lang w:bidi="pl-PL"/>
              </w:rPr>
              <w:t>ć</w:t>
            </w:r>
            <w:r w:rsidRPr="00961247">
              <w:rPr>
                <w:rFonts w:ascii="Cambria" w:hAnsi="Cambria" w:cs="Arial"/>
                <w:sz w:val="20"/>
                <w:szCs w:val="20"/>
                <w:lang w:bidi="pl-PL"/>
              </w:rPr>
              <w:t xml:space="preserve"> robót </w:t>
            </w:r>
            <w:r w:rsidR="007A58A1">
              <w:rPr>
                <w:rFonts w:ascii="Cambria" w:hAnsi="Cambria" w:cs="Arial"/>
                <w:sz w:val="20"/>
                <w:szCs w:val="20"/>
                <w:lang w:bidi="pl-PL"/>
              </w:rPr>
              <w:t xml:space="preserve">wynosiła 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A58A1">
              <w:rPr>
                <w:rFonts w:ascii="Cambria" w:hAnsi="Cambria" w:cs="Arial"/>
                <w:b/>
                <w:sz w:val="20"/>
                <w:szCs w:val="20"/>
              </w:rPr>
              <w:t>…………………...</w:t>
            </w:r>
            <w:r w:rsidRPr="000512B2">
              <w:rPr>
                <w:rFonts w:ascii="Cambria" w:hAnsi="Cambria" w:cs="Arial"/>
                <w:b/>
                <w:sz w:val="20"/>
                <w:szCs w:val="20"/>
              </w:rPr>
              <w:t xml:space="preserve"> zł brutto</w:t>
            </w:r>
            <w:bookmarkEnd w:id="3"/>
            <w:r w:rsidRPr="000512B2">
              <w:rPr>
                <w:rFonts w:ascii="Cambria" w:hAnsi="Cambria" w:cs="Arial"/>
                <w:b/>
                <w:sz w:val="20"/>
                <w:szCs w:val="20"/>
              </w:rPr>
              <w:t>.</w:t>
            </w:r>
          </w:p>
        </w:tc>
        <w:tc>
          <w:tcPr>
            <w:tcW w:w="15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3854FD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214B7F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5A1BF5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EF5128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2E142A2B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6A28F68" w14:textId="77777777" w:rsidR="00600B22" w:rsidRDefault="00EC6B7B" w:rsidP="00633D0F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 </w:t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ab/>
      </w:r>
    </w:p>
    <w:p w14:paraId="3564762D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F1CA8" w14:textId="77777777" w:rsidR="00D55CBC" w:rsidRDefault="00D55CBC">
      <w:r>
        <w:separator/>
      </w:r>
    </w:p>
  </w:endnote>
  <w:endnote w:type="continuationSeparator" w:id="0">
    <w:p w14:paraId="0662F296" w14:textId="77777777" w:rsidR="00D55CBC" w:rsidRDefault="00D5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621D0" w14:textId="77777777" w:rsidR="005F19DB" w:rsidRDefault="005F19D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2C05C7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217D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2D38D8BD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78DF9177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3DC7506" w14:textId="77777777" w:rsidR="00633D0F" w:rsidRPr="000E12E4" w:rsidRDefault="00633D0F" w:rsidP="009C453F">
    <w:pPr>
      <w:spacing w:line="360" w:lineRule="auto"/>
      <w:ind w:left="11057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B822526" w14:textId="77777777" w:rsidR="005F19DB" w:rsidRDefault="005F19DB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67DAD" w14:textId="77777777" w:rsidR="00D55CBC" w:rsidRDefault="00D55CBC">
      <w:r>
        <w:separator/>
      </w:r>
    </w:p>
  </w:footnote>
  <w:footnote w:type="continuationSeparator" w:id="0">
    <w:p w14:paraId="680A25A0" w14:textId="77777777" w:rsidR="00D55CBC" w:rsidRDefault="00D5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771D4" w14:textId="77777777" w:rsidR="003E458A" w:rsidRDefault="003E458A" w:rsidP="003E458A">
    <w:pPr>
      <w:pStyle w:val="Nagwek"/>
      <w:rPr>
        <w:rFonts w:ascii="Cambria" w:hAnsi="Cambria" w:cs="Arial"/>
        <w:b/>
        <w:sz w:val="20"/>
        <w:lang w:val="pl-PL"/>
      </w:rPr>
    </w:pPr>
    <w:bookmarkStart w:id="5" w:name="_Hlk99472348"/>
    <w:bookmarkStart w:id="6" w:name="_Hlk99472347"/>
    <w:r>
      <w:rPr>
        <w:rFonts w:ascii="Cambria" w:hAnsi="Cambria"/>
        <w:sz w:val="20"/>
        <w:szCs w:val="20"/>
      </w:rPr>
      <w:t xml:space="preserve">Numer referencyjny: </w:t>
    </w:r>
    <w:bookmarkEnd w:id="5"/>
    <w:bookmarkEnd w:id="6"/>
    <w:r>
      <w:rPr>
        <w:rFonts w:ascii="Cambria" w:hAnsi="Cambria"/>
        <w:sz w:val="20"/>
        <w:szCs w:val="20"/>
        <w:lang w:val="pl-PL"/>
      </w:rPr>
      <w:t>ZPI. 271.31.2022</w:t>
    </w:r>
  </w:p>
  <w:p w14:paraId="364329CF" w14:textId="77777777" w:rsidR="005F19DB" w:rsidRPr="003E458A" w:rsidRDefault="005F19DB" w:rsidP="003E45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6A24567"/>
    <w:multiLevelType w:val="hybridMultilevel"/>
    <w:tmpl w:val="2A161342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7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9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0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2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4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5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6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8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0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2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5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8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1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39"/>
  </w:num>
  <w:num w:numId="3">
    <w:abstractNumId w:val="28"/>
  </w:num>
  <w:num w:numId="4">
    <w:abstractNumId w:val="25"/>
  </w:num>
  <w:num w:numId="5">
    <w:abstractNumId w:val="18"/>
  </w:num>
  <w:num w:numId="6">
    <w:abstractNumId w:val="31"/>
  </w:num>
  <w:num w:numId="7">
    <w:abstractNumId w:val="35"/>
  </w:num>
  <w:num w:numId="8">
    <w:abstractNumId w:val="23"/>
  </w:num>
  <w:num w:numId="9">
    <w:abstractNumId w:val="46"/>
  </w:num>
  <w:num w:numId="10">
    <w:abstractNumId w:val="51"/>
  </w:num>
  <w:num w:numId="11">
    <w:abstractNumId w:val="19"/>
  </w:num>
  <w:num w:numId="12">
    <w:abstractNumId w:val="49"/>
  </w:num>
  <w:num w:numId="13">
    <w:abstractNumId w:val="50"/>
  </w:num>
  <w:num w:numId="14">
    <w:abstractNumId w:val="12"/>
  </w:num>
  <w:num w:numId="15">
    <w:abstractNumId w:val="26"/>
  </w:num>
  <w:num w:numId="16">
    <w:abstractNumId w:val="30"/>
  </w:num>
  <w:num w:numId="17">
    <w:abstractNumId w:val="45"/>
  </w:num>
  <w:num w:numId="18">
    <w:abstractNumId w:val="21"/>
  </w:num>
  <w:num w:numId="19">
    <w:abstractNumId w:val="13"/>
  </w:num>
  <w:num w:numId="20">
    <w:abstractNumId w:val="16"/>
  </w:num>
  <w:num w:numId="21">
    <w:abstractNumId w:val="40"/>
  </w:num>
  <w:num w:numId="22">
    <w:abstractNumId w:val="17"/>
  </w:num>
  <w:num w:numId="23">
    <w:abstractNumId w:val="44"/>
  </w:num>
  <w:num w:numId="24">
    <w:abstractNumId w:val="42"/>
  </w:num>
  <w:num w:numId="25">
    <w:abstractNumId w:val="20"/>
  </w:num>
  <w:num w:numId="26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38"/>
  </w:num>
  <w:num w:numId="32">
    <w:abstractNumId w:val="11"/>
  </w:num>
  <w:num w:numId="33">
    <w:abstractNumId w:val="27"/>
  </w:num>
  <w:num w:numId="34">
    <w:abstractNumId w:val="41"/>
  </w:num>
  <w:num w:numId="35">
    <w:abstractNumId w:val="15"/>
  </w:num>
  <w:num w:numId="36">
    <w:abstractNumId w:val="48"/>
  </w:num>
  <w:num w:numId="37">
    <w:abstractNumId w:val="14"/>
  </w:num>
  <w:num w:numId="38">
    <w:abstractNumId w:val="9"/>
  </w:num>
  <w:num w:numId="39">
    <w:abstractNumId w:val="24"/>
  </w:num>
  <w:num w:numId="40">
    <w:abstractNumId w:val="36"/>
  </w:num>
  <w:num w:numId="41">
    <w:abstractNumId w:val="32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0E07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944"/>
    <w:rsid w:val="00114AAA"/>
    <w:rsid w:val="00114EE9"/>
    <w:rsid w:val="00115747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032C"/>
    <w:rsid w:val="00201357"/>
    <w:rsid w:val="002013CA"/>
    <w:rsid w:val="00204600"/>
    <w:rsid w:val="00205194"/>
    <w:rsid w:val="002100E5"/>
    <w:rsid w:val="00211D44"/>
    <w:rsid w:val="0021396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458"/>
    <w:rsid w:val="002A5876"/>
    <w:rsid w:val="002A7F4E"/>
    <w:rsid w:val="002B1931"/>
    <w:rsid w:val="002B6740"/>
    <w:rsid w:val="002C185C"/>
    <w:rsid w:val="002C49D9"/>
    <w:rsid w:val="002C5A0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17894"/>
    <w:rsid w:val="0032032A"/>
    <w:rsid w:val="00320A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089C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58A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294B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0028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3471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D0F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3BF4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36A8"/>
    <w:rsid w:val="0076394B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58A1"/>
    <w:rsid w:val="007A7C26"/>
    <w:rsid w:val="007B21B2"/>
    <w:rsid w:val="007B5935"/>
    <w:rsid w:val="007C0CCF"/>
    <w:rsid w:val="007C4815"/>
    <w:rsid w:val="007C73C6"/>
    <w:rsid w:val="007D0416"/>
    <w:rsid w:val="007D0B4A"/>
    <w:rsid w:val="007D29F5"/>
    <w:rsid w:val="007D2EDC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74E4"/>
    <w:rsid w:val="00870062"/>
    <w:rsid w:val="00870445"/>
    <w:rsid w:val="00872D84"/>
    <w:rsid w:val="00881867"/>
    <w:rsid w:val="008869BA"/>
    <w:rsid w:val="00892186"/>
    <w:rsid w:val="00896C0F"/>
    <w:rsid w:val="008A0763"/>
    <w:rsid w:val="008A10C0"/>
    <w:rsid w:val="008A1345"/>
    <w:rsid w:val="008A27B1"/>
    <w:rsid w:val="008A3F99"/>
    <w:rsid w:val="008A41DF"/>
    <w:rsid w:val="008B11F9"/>
    <w:rsid w:val="008B3B91"/>
    <w:rsid w:val="008B504A"/>
    <w:rsid w:val="008B7131"/>
    <w:rsid w:val="008C31E3"/>
    <w:rsid w:val="008C5A0B"/>
    <w:rsid w:val="008C5EBB"/>
    <w:rsid w:val="008C6142"/>
    <w:rsid w:val="008C67DE"/>
    <w:rsid w:val="008C7516"/>
    <w:rsid w:val="008D1ABD"/>
    <w:rsid w:val="008D38B4"/>
    <w:rsid w:val="008D5567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6E2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7076A"/>
    <w:rsid w:val="009754DC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453F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2C"/>
    <w:rsid w:val="00A3787E"/>
    <w:rsid w:val="00A4101C"/>
    <w:rsid w:val="00A410E8"/>
    <w:rsid w:val="00A431D6"/>
    <w:rsid w:val="00A45ED0"/>
    <w:rsid w:val="00A46A06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855C7"/>
    <w:rsid w:val="00A9175F"/>
    <w:rsid w:val="00A91FE0"/>
    <w:rsid w:val="00A97F70"/>
    <w:rsid w:val="00AA36E6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07A2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11E3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2548"/>
    <w:rsid w:val="00CB49E0"/>
    <w:rsid w:val="00CB6C60"/>
    <w:rsid w:val="00CC2C7F"/>
    <w:rsid w:val="00CC41E1"/>
    <w:rsid w:val="00CC43FF"/>
    <w:rsid w:val="00CC63D6"/>
    <w:rsid w:val="00CD157B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726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5F3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5CBC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4543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55C5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19B"/>
    <w:rsid w:val="00DF1AE3"/>
    <w:rsid w:val="00DF2B52"/>
    <w:rsid w:val="00DF3870"/>
    <w:rsid w:val="00DF5D0D"/>
    <w:rsid w:val="00DF68C8"/>
    <w:rsid w:val="00E00090"/>
    <w:rsid w:val="00E026CC"/>
    <w:rsid w:val="00E048E7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017B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05FA4"/>
    <w:rsid w:val="00F11020"/>
    <w:rsid w:val="00F1323B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344"/>
    <w:rsid w:val="00F55409"/>
    <w:rsid w:val="00F55646"/>
    <w:rsid w:val="00F60FDC"/>
    <w:rsid w:val="00F6150A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D792B"/>
    <w:rsid w:val="00FE02CA"/>
    <w:rsid w:val="00FE1DE2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B7184"/>
  <w15:chartTrackingRefBased/>
  <w15:docId w15:val="{06574560-AD0B-4487-A6A2-DA0D50A78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A3F99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2</cp:revision>
  <cp:lastPrinted>2015-12-03T11:59:00Z</cp:lastPrinted>
  <dcterms:created xsi:type="dcterms:W3CDTF">2022-03-17T11:51:00Z</dcterms:created>
  <dcterms:modified xsi:type="dcterms:W3CDTF">2022-05-11T08:07:00Z</dcterms:modified>
</cp:coreProperties>
</file>