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38CCF" w14:textId="77777777" w:rsidR="00DA509A" w:rsidRPr="00454238" w:rsidRDefault="000B4C54" w:rsidP="009754DC">
      <w:pPr>
        <w:pStyle w:val="Nagwek6"/>
        <w:jc w:val="right"/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DA509A" w:rsidRPr="00454238">
        <w:t xml:space="preserve">Załącznik nr </w:t>
      </w:r>
      <w:r w:rsidR="00505D55">
        <w:t>8</w:t>
      </w:r>
      <w:r w:rsidR="0029492E" w:rsidRPr="00454238">
        <w:t xml:space="preserve"> do SWZ</w:t>
      </w:r>
      <w:r w:rsidR="00DA509A" w:rsidRPr="00454238">
        <w:t xml:space="preserve"> </w:t>
      </w:r>
      <w:r w:rsidR="0000234F" w:rsidRPr="00454238">
        <w:t xml:space="preserve"> </w:t>
      </w:r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856ABDB" w14:textId="1F700798" w:rsidR="00060E07" w:rsidRDefault="00EC6B7B" w:rsidP="00F01E01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4E9A8F51" w14:textId="7F3C5487" w:rsidR="00F01E01" w:rsidRPr="00F01E01" w:rsidRDefault="00F01E01" w:rsidP="00F01E01">
      <w:pPr>
        <w:spacing w:after="240" w:line="360" w:lineRule="auto"/>
        <w:contextualSpacing/>
        <w:jc w:val="center"/>
        <w:rPr>
          <w:rFonts w:ascii="Cambria" w:hAnsi="Cambria" w:cs="Arial"/>
        </w:rPr>
      </w:pPr>
      <w:r w:rsidRPr="00F01E01">
        <w:rPr>
          <w:rFonts w:ascii="Cambria" w:hAnsi="Cambria" w:cs="Arial"/>
          <w:b/>
        </w:rPr>
        <w:t xml:space="preserve">„Budowa świetlicy wiejskiej  w miejscowości </w:t>
      </w:r>
      <w:r w:rsidR="00AE7479">
        <w:rPr>
          <w:rFonts w:ascii="Cambria" w:hAnsi="Cambria" w:cs="Arial"/>
          <w:b/>
        </w:rPr>
        <w:t>Jasienica</w:t>
      </w:r>
      <w:r w:rsidRPr="00F01E01">
        <w:rPr>
          <w:rFonts w:ascii="Cambria" w:hAnsi="Cambria" w:cs="Arial"/>
          <w:b/>
        </w:rPr>
        <w:t>”</w:t>
      </w: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bookmarkStart w:id="0" w:name="_GoBack"/>
        <w:bookmarkEnd w:id="0"/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0D4E9964" w14:textId="14DBF66F" w:rsidR="00DF119B" w:rsidRDefault="00090FB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wykonano roboty związane </w:t>
            </w:r>
            <w:bookmarkStart w:id="1" w:name="_Hlk67720563"/>
            <w:bookmarkStart w:id="2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budową </w:t>
            </w:r>
            <w:bookmarkStart w:id="3" w:name="_Hlk67720397"/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lub </w:t>
            </w:r>
            <w:bookmarkEnd w:id="3"/>
            <w:r w:rsidR="002C5A09" w:rsidRPr="000C5AB5">
              <w:rPr>
                <w:rFonts w:ascii="Cambria" w:hAnsi="Cambria" w:cs="Arial"/>
                <w:color w:val="000000"/>
                <w:sz w:val="20"/>
                <w:szCs w:val="20"/>
              </w:rPr>
              <w:t>ro</w:t>
            </w:r>
            <w:bookmarkEnd w:id="1"/>
            <w:r w:rsidR="000C5AB5" w:rsidRPr="000C5AB5">
              <w:rPr>
                <w:rFonts w:ascii="Cambria" w:hAnsi="Cambria" w:cs="Arial"/>
                <w:color w:val="000000"/>
                <w:sz w:val="20"/>
                <w:szCs w:val="20"/>
              </w:rPr>
              <w:t>zbudową</w:t>
            </w:r>
            <w:r w:rsidR="000C5AB5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obiektów kubaturowych</w:t>
            </w:r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2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5A962" w14:textId="77777777" w:rsidR="00701A65" w:rsidRDefault="00701A65">
      <w:r>
        <w:separator/>
      </w:r>
    </w:p>
  </w:endnote>
  <w:endnote w:type="continuationSeparator" w:id="0">
    <w:p w14:paraId="0F0738BD" w14:textId="77777777" w:rsidR="00701A65" w:rsidRDefault="0070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93920" w14:textId="77777777" w:rsidR="00701A65" w:rsidRDefault="00701A65">
      <w:r>
        <w:separator/>
      </w:r>
    </w:p>
  </w:footnote>
  <w:footnote w:type="continuationSeparator" w:id="0">
    <w:p w14:paraId="1E02A391" w14:textId="77777777" w:rsidR="00701A65" w:rsidRDefault="00701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39F4D" w14:textId="091A2C0F" w:rsidR="0097076A" w:rsidRPr="00905C97" w:rsidRDefault="002F61A9" w:rsidP="0097076A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</w:t>
    </w:r>
    <w:r w:rsidR="00AE7479">
      <w:rPr>
        <w:rFonts w:ascii="Cambria" w:hAnsi="Cambria"/>
        <w:sz w:val="20"/>
        <w:szCs w:val="20"/>
      </w:rPr>
      <w:t>SP.Ś</w:t>
    </w:r>
    <w:r>
      <w:rPr>
        <w:rFonts w:ascii="Cambria" w:hAnsi="Cambria"/>
        <w:sz w:val="20"/>
        <w:szCs w:val="20"/>
      </w:rPr>
      <w:t>.1.2022</w:t>
    </w:r>
  </w:p>
  <w:p w14:paraId="364329CF" w14:textId="77777777" w:rsidR="005F19DB" w:rsidRPr="00060E07" w:rsidRDefault="005F19DB" w:rsidP="00060E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AB5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1A9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1FF9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D7DC2"/>
    <w:rsid w:val="005E1066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1A65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E7479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1E01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9</cp:revision>
  <cp:lastPrinted>2015-12-03T11:59:00Z</cp:lastPrinted>
  <dcterms:created xsi:type="dcterms:W3CDTF">2022-03-17T11:51:00Z</dcterms:created>
  <dcterms:modified xsi:type="dcterms:W3CDTF">2022-05-30T10:46:00Z</dcterms:modified>
</cp:coreProperties>
</file>