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DE9F9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3495E7F3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75F01DBB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79021B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17B18194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0FC4BAF3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0944A7E4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14:paraId="29E97E5E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3B998D14" w14:textId="443986C0" w:rsidR="00C45D6F" w:rsidRPr="00F325A7" w:rsidRDefault="00DA509A" w:rsidP="00F325A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  <w:lang w:val="pl-PL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2743D560" w14:textId="630BC4A3" w:rsidR="00D32A4A" w:rsidRPr="00F325A7" w:rsidRDefault="00D32A4A" w:rsidP="00F325A7">
      <w:pPr>
        <w:pStyle w:val="Tytu"/>
        <w:rPr>
          <w:rFonts w:ascii="Cambria" w:hAnsi="Cambria"/>
          <w:sz w:val="20"/>
          <w:szCs w:val="20"/>
          <w:lang w:eastAsia="en-US"/>
        </w:rPr>
      </w:pPr>
      <w:r w:rsidRPr="00F325A7">
        <w:rPr>
          <w:rFonts w:ascii="Cambria" w:hAnsi="Cambria"/>
        </w:rPr>
        <w:t>„</w:t>
      </w:r>
      <w:bookmarkStart w:id="0" w:name="_GoBack"/>
      <w:bookmarkEnd w:id="0"/>
      <w:r w:rsidR="00F325A7" w:rsidRPr="00151429">
        <w:rPr>
          <w:rFonts w:ascii="Cambria" w:hAnsi="Cambria"/>
        </w:rPr>
        <w:t xml:space="preserve">Budowa </w:t>
      </w:r>
      <w:r w:rsidR="00F325A7" w:rsidRPr="00151429">
        <w:rPr>
          <w:rFonts w:ascii="Cambria" w:hAnsi="Cambria"/>
          <w:lang w:val="pl-PL"/>
        </w:rPr>
        <w:t>świetlicy</w:t>
      </w:r>
      <w:r w:rsidR="00F325A7">
        <w:rPr>
          <w:rFonts w:ascii="Cambria" w:hAnsi="Cambria"/>
          <w:lang w:val="pl-PL"/>
        </w:rPr>
        <w:t xml:space="preserve"> wiejskiej </w:t>
      </w:r>
      <w:r w:rsidR="003629CD" w:rsidRPr="00F325A7">
        <w:rPr>
          <w:rFonts w:ascii="Cambria" w:hAnsi="Cambria"/>
        </w:rPr>
        <w:t xml:space="preserve"> w mi</w:t>
      </w:r>
      <w:r w:rsidR="00F325A7">
        <w:rPr>
          <w:rFonts w:ascii="Cambria" w:hAnsi="Cambria"/>
        </w:rPr>
        <w:t xml:space="preserve">ejscowości </w:t>
      </w:r>
      <w:r w:rsidR="00E15F9C">
        <w:rPr>
          <w:rFonts w:ascii="Cambria" w:hAnsi="Cambria"/>
          <w:lang w:val="pl-PL"/>
        </w:rPr>
        <w:t>Przewłoka</w:t>
      </w:r>
      <w:r w:rsidRPr="00F325A7">
        <w:rPr>
          <w:rFonts w:ascii="Cambria" w:hAnsi="Cambria"/>
        </w:rPr>
        <w:t>”</w:t>
      </w:r>
    </w:p>
    <w:p w14:paraId="705D9BC3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522D8A84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0"/>
      </w:tblGrid>
      <w:tr w:rsidR="00D96CF5" w:rsidRPr="0025734D" w14:paraId="3BC16E32" w14:textId="77777777" w:rsidTr="00A67717">
        <w:trPr>
          <w:trHeight w:val="661"/>
        </w:trPr>
        <w:tc>
          <w:tcPr>
            <w:tcW w:w="8860" w:type="dxa"/>
          </w:tcPr>
          <w:p w14:paraId="3827BB67" w14:textId="77777777" w:rsidR="009A6C2B" w:rsidRDefault="009A6C2B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74D22E6" w14:textId="77777777" w:rsidR="00D32A4A" w:rsidRPr="0025734D" w:rsidRDefault="00D32A4A" w:rsidP="00D32A4A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1540D282" w14:textId="77777777" w:rsidR="00D32A4A" w:rsidRPr="0025734D" w:rsidRDefault="00D32A4A" w:rsidP="00D32A4A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72D88FDA" w14:textId="77777777" w:rsidR="00D32A4A" w:rsidRDefault="00D32A4A" w:rsidP="00D32A4A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79139B19" w14:textId="77777777" w:rsidR="00D32A4A" w:rsidRPr="00282B11" w:rsidRDefault="00D32A4A" w:rsidP="00D32A4A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3A8C846F" w14:textId="30FF7901" w:rsidR="006B6C65" w:rsidRPr="00987C28" w:rsidRDefault="00D32A4A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>Okres gwarancji ………….. miesięcy od zakończenia robót potwierdzonych bezusterkowym protokołem odbioru robót (w przypadku nie określenia okresu gwarancji przyjmuje się okres 36 miesięcy)</w:t>
            </w:r>
          </w:p>
        </w:tc>
      </w:tr>
    </w:tbl>
    <w:p w14:paraId="06AD5859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4322FC30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0319D92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AC6A6E">
        <w:rPr>
          <w:rFonts w:ascii="Cambria" w:eastAsia="Arial Unicode MS" w:hAnsi="Cambria" w:cs="Arial"/>
          <w:b/>
          <w:sz w:val="20"/>
          <w:szCs w:val="20"/>
        </w:rPr>
        <w:t>XVII ust.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FC7B1F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A76C599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9877D70" w14:textId="77777777" w:rsidR="008C4BD5" w:rsidRPr="008C4BD5" w:rsidRDefault="008C4BD5" w:rsidP="00266F8E">
      <w:pPr>
        <w:numPr>
          <w:ilvl w:val="0"/>
          <w:numId w:val="43"/>
        </w:numPr>
        <w:tabs>
          <w:tab w:val="left" w:pos="426"/>
        </w:tabs>
        <w:spacing w:before="120" w:line="480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1DE3F91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DD7EB87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F7383C4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3D92DB5B" w14:textId="77777777" w:rsidR="008C4BD5" w:rsidRPr="00CB27CE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B27CE">
        <w:rPr>
          <w:rFonts w:ascii="Cambria" w:hAnsi="Cambria" w:cs="Tahoma"/>
          <w:sz w:val="20"/>
          <w:szCs w:val="20"/>
        </w:rPr>
        <w:t>Numer REGON:</w:t>
      </w:r>
      <w:r w:rsidRPr="00CB27C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5F6144A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0C7539BF" w14:textId="77777777" w:rsidR="00AC6A6E" w:rsidRPr="008C4BD5" w:rsidRDefault="00AC6A6E" w:rsidP="00AC6A6E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DA6A65">
        <w:rPr>
          <w:rFonts w:ascii="Cambria" w:hAnsi="Cambria" w:cs="Tahoma"/>
          <w:sz w:val="20"/>
          <w:szCs w:val="20"/>
        </w:rPr>
        <w:br/>
      </w:r>
      <w:r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08350638" w14:textId="77777777" w:rsidR="008C4BD5" w:rsidRPr="008C4BD5" w:rsidRDefault="009501AD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 proszę podać czytelny</w:t>
      </w:r>
      <w:r w:rsidR="008C4BD5" w:rsidRPr="008C4BD5">
        <w:rPr>
          <w:rFonts w:ascii="Cambria" w:hAnsi="Cambria" w:cs="Tahoma"/>
          <w:b/>
          <w:sz w:val="20"/>
          <w:szCs w:val="20"/>
        </w:rPr>
        <w:t xml:space="preserve"> adres e-mail i nr faksu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753C3D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Pr="008C4BD5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231BC8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lastRenderedPageBreak/>
        <w:t>Oświadczamy, że zapoznaliśmy się ze specyfikacją warunków zamówienia, w tym z wzorem</w:t>
      </w:r>
      <w:r w:rsidR="00C9539B">
        <w:rPr>
          <w:rFonts w:ascii="Cambria" w:hAnsi="Cambria" w:cs="Tahoma"/>
          <w:sz w:val="20"/>
          <w:szCs w:val="20"/>
        </w:rPr>
        <w:t xml:space="preserve"> umowy </w:t>
      </w:r>
      <w:r w:rsidRPr="008C4BD5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BF32687" w14:textId="77777777" w:rsidR="00AC4571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3A1A02E1" w14:textId="77777777" w:rsidR="00AC4571" w:rsidRDefault="00AC4571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AC457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AC4571">
        <w:rPr>
          <w:rFonts w:ascii="Cambria" w:hAnsi="Cambria" w:cs="Tahoma"/>
          <w:sz w:val="20"/>
          <w:szCs w:val="20"/>
          <w:vertAlign w:val="superscript"/>
        </w:rPr>
        <w:t>1)</w:t>
      </w:r>
      <w:r w:rsidRPr="00AC457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ED32B4" w14:textId="77777777" w:rsidR="00460C37" w:rsidRPr="00460C37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 xml:space="preserve">Wadium w kwocie </w:t>
      </w:r>
      <w:r w:rsidR="0079021B">
        <w:rPr>
          <w:rFonts w:ascii="Cambria" w:hAnsi="Cambria" w:cs="Tahoma"/>
          <w:sz w:val="20"/>
          <w:szCs w:val="20"/>
        </w:rPr>
        <w:t>…………..</w:t>
      </w:r>
      <w:r w:rsidRPr="00460C37">
        <w:rPr>
          <w:rFonts w:ascii="Cambria" w:hAnsi="Cambria" w:cs="Tahoma"/>
          <w:sz w:val="20"/>
          <w:szCs w:val="20"/>
        </w:rPr>
        <w:t>........................................ zł zostało wniesione w dniu ...............................</w:t>
      </w:r>
      <w:r w:rsidR="0079021B">
        <w:rPr>
          <w:rFonts w:ascii="Cambria" w:hAnsi="Cambria" w:cs="Tahoma"/>
          <w:sz w:val="20"/>
          <w:szCs w:val="20"/>
        </w:rPr>
        <w:t>............</w:t>
      </w:r>
    </w:p>
    <w:p w14:paraId="30BEE960" w14:textId="77777777" w:rsidR="00460C37" w:rsidRPr="00460C37" w:rsidRDefault="00460C37" w:rsidP="0079021B">
      <w:pPr>
        <w:spacing w:after="120"/>
        <w:ind w:left="709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>w formie</w:t>
      </w:r>
      <w:r w:rsidR="0079021B">
        <w:rPr>
          <w:rFonts w:ascii="Cambria" w:hAnsi="Cambria" w:cs="Tahoma"/>
          <w:sz w:val="20"/>
          <w:szCs w:val="20"/>
        </w:rPr>
        <w:t xml:space="preserve"> </w:t>
      </w:r>
      <w:r w:rsidRPr="00460C37">
        <w:rPr>
          <w:rFonts w:ascii="Cambria" w:hAnsi="Cambria" w:cs="Tahoma"/>
          <w:sz w:val="20"/>
          <w:szCs w:val="20"/>
        </w:rPr>
        <w:t>..........................................................</w:t>
      </w:r>
      <w:r w:rsidR="0079021B">
        <w:rPr>
          <w:rFonts w:ascii="Cambria" w:hAnsi="Cambria" w:cs="Tahoma"/>
          <w:sz w:val="20"/>
          <w:szCs w:val="20"/>
        </w:rPr>
        <w:t>.....................</w:t>
      </w:r>
    </w:p>
    <w:p w14:paraId="270BD461" w14:textId="77777777" w:rsidR="00AC6A6E" w:rsidRPr="00AC6A6E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6273DA">
        <w:rPr>
          <w:rFonts w:ascii="Cambria" w:hAnsi="Cambria" w:cs="Tahoma"/>
          <w:sz w:val="20"/>
          <w:szCs w:val="20"/>
        </w:rPr>
        <w:t>Wskazujemy numer konta, na które należy zwrócić wadium wniesione w pieniądzu: ...............................................................................................................................................                                              /wypełnia wykonawca wnoszący wadium w pieniądzu/</w:t>
      </w:r>
    </w:p>
    <w:p w14:paraId="0BDF522D" w14:textId="77777777" w:rsidR="00AC6A6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11604006" w14:textId="77777777" w:rsidR="00AC6A6E" w:rsidRPr="00266F8E" w:rsidRDefault="00AC6A6E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b/>
          <w:sz w:val="20"/>
          <w:szCs w:val="20"/>
        </w:rPr>
      </w:pPr>
      <w:r w:rsidRPr="00AC6A6E">
        <w:rPr>
          <w:rFonts w:ascii="Cambria" w:hAnsi="Cambria" w:cs="Calibri"/>
          <w:sz w:val="20"/>
          <w:szCs w:val="20"/>
        </w:rPr>
        <w:t xml:space="preserve">Informuję, że </w:t>
      </w:r>
      <w:r w:rsidRPr="00AC6A6E">
        <w:rPr>
          <w:rFonts w:ascii="Cambria" w:hAnsi="Cambria" w:cs="Calibri"/>
          <w:b/>
          <w:sz w:val="20"/>
          <w:szCs w:val="20"/>
        </w:rPr>
        <w:t xml:space="preserve">jestem </w:t>
      </w:r>
      <w:r w:rsidRPr="00AC6A6E">
        <w:rPr>
          <w:rFonts w:ascii="Cambria" w:hAnsi="Cambria" w:cs="Calibri"/>
          <w:sz w:val="20"/>
          <w:szCs w:val="20"/>
        </w:rPr>
        <w:t xml:space="preserve">(niepotrzebne skreślić) </w:t>
      </w:r>
      <w:r w:rsidRPr="00AC6A6E">
        <w:rPr>
          <w:rFonts w:ascii="Cambria" w:hAnsi="Cambria" w:cs="Calibri"/>
          <w:b/>
          <w:sz w:val="20"/>
          <w:szCs w:val="20"/>
        </w:rPr>
        <w:t>mikro/małym/średnim</w:t>
      </w:r>
      <w:r w:rsidR="00DD7A4C">
        <w:rPr>
          <w:rFonts w:ascii="Cambria" w:hAnsi="Cambria" w:cs="Calibri"/>
          <w:b/>
          <w:sz w:val="20"/>
          <w:szCs w:val="20"/>
        </w:rPr>
        <w:t>/dużym</w:t>
      </w:r>
      <w:r w:rsidRPr="00AC6A6E">
        <w:rPr>
          <w:rFonts w:ascii="Cambria" w:hAnsi="Cambria" w:cs="Calibri"/>
          <w:b/>
          <w:sz w:val="20"/>
          <w:szCs w:val="20"/>
        </w:rPr>
        <w:t xml:space="preserve">*** </w:t>
      </w:r>
      <w:r w:rsidRPr="00266F8E">
        <w:rPr>
          <w:rFonts w:ascii="Cambria" w:hAnsi="Cambria" w:cs="Calibri"/>
          <w:b/>
          <w:sz w:val="20"/>
          <w:szCs w:val="20"/>
        </w:rPr>
        <w:t>przedsiębiorcą</w:t>
      </w:r>
      <w:r w:rsidRPr="00266F8E">
        <w:rPr>
          <w:rFonts w:ascii="Cambria" w:hAnsi="Cambria"/>
          <w:b/>
          <w:sz w:val="20"/>
          <w:szCs w:val="20"/>
        </w:rPr>
        <w:t>.</w:t>
      </w:r>
    </w:p>
    <w:p w14:paraId="3484D815" w14:textId="77777777" w:rsidR="008C4BD5" w:rsidRPr="00266F8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266F8E">
        <w:rPr>
          <w:rFonts w:ascii="Cambria" w:hAnsi="Cambria" w:cs="Tahoma"/>
          <w:sz w:val="20"/>
          <w:szCs w:val="20"/>
        </w:rPr>
        <w:t>Oferta wraz z załącznikami została złożona na ….... stronach kolejno ponumerowanych od nr ….... do nr …....</w:t>
      </w:r>
    </w:p>
    <w:p w14:paraId="6762766B" w14:textId="77777777" w:rsidR="008C4BD5" w:rsidRPr="008C4BD5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765CA13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270627A0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22AEE1B" w14:textId="77777777"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33FD5880" w14:textId="77777777" w:rsidR="00AC4571" w:rsidRDefault="00AC4571" w:rsidP="00442758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19390669" w14:textId="77777777" w:rsidR="00AC4571" w:rsidRPr="00CD1A09" w:rsidRDefault="00AC4571" w:rsidP="0044275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BB7B0CD" w14:textId="77777777" w:rsidR="00AC4571" w:rsidRPr="00CD1A09" w:rsidRDefault="00AC4571" w:rsidP="0044275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1068D54" w14:textId="77777777" w:rsidR="00AC4571" w:rsidRPr="00815460" w:rsidRDefault="00AC4571" w:rsidP="0044275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6895B9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73478" w14:textId="77777777" w:rsidR="0014603B" w:rsidRDefault="0014603B">
      <w:r>
        <w:separator/>
      </w:r>
    </w:p>
  </w:endnote>
  <w:endnote w:type="continuationSeparator" w:id="0">
    <w:p w14:paraId="3EA58097" w14:textId="77777777" w:rsidR="0014603B" w:rsidRDefault="0014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75221" w14:textId="77777777" w:rsidR="009C4DF5" w:rsidRDefault="009C4D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269860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3C49C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69DA6FB5" w14:textId="77777777" w:rsidR="009C4DF5" w:rsidRDefault="008C4BD5" w:rsidP="008C4BD5">
    <w:pPr>
      <w:pStyle w:val="Nagwek"/>
      <w:rPr>
        <w:rFonts w:ascii="Tahoma" w:hAnsi="Tahoma" w:cs="Tahoma"/>
        <w:sz w:val="18"/>
        <w:szCs w:val="18"/>
        <w:lang w:val="pl-PL"/>
      </w:rPr>
    </w:pPr>
    <w:r w:rsidRPr="00772AB8">
      <w:rPr>
        <w:rFonts w:ascii="Cambria" w:hAnsi="Cambria"/>
        <w:sz w:val="16"/>
        <w:szCs w:val="16"/>
      </w:rPr>
      <w:t>*niepotrzebne skreślić</w:t>
    </w:r>
  </w:p>
  <w:p w14:paraId="7BFC6730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1D0FA6FB" w14:textId="77777777" w:rsidR="00362890" w:rsidRPr="000E12E4" w:rsidRDefault="00362890" w:rsidP="008B44D1">
    <w:pPr>
      <w:spacing w:before="240" w:after="240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85BF79" w14:textId="77777777" w:rsidR="009C4DF5" w:rsidRPr="007B718D" w:rsidRDefault="009C4DF5" w:rsidP="00362890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EEE59" w14:textId="77777777" w:rsidR="0014603B" w:rsidRDefault="0014603B">
      <w:r>
        <w:separator/>
      </w:r>
    </w:p>
  </w:footnote>
  <w:footnote w:type="continuationSeparator" w:id="0">
    <w:p w14:paraId="265EE874" w14:textId="77777777" w:rsidR="0014603B" w:rsidRDefault="00146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0D801" w14:textId="7D667277" w:rsidR="003629CD" w:rsidRPr="00D85B19" w:rsidRDefault="00D85B19" w:rsidP="003629CD">
    <w:pPr>
      <w:pStyle w:val="Nagwek"/>
      <w:rPr>
        <w:rFonts w:ascii="Cambria" w:hAnsi="Cambria" w:cs="Arial"/>
        <w:b/>
        <w:sz w:val="20"/>
        <w:lang w:val="pl-PL"/>
      </w:rPr>
    </w:pPr>
    <w:r>
      <w:rPr>
        <w:rFonts w:ascii="Cambria" w:hAnsi="Cambria"/>
        <w:sz w:val="20"/>
        <w:szCs w:val="20"/>
        <w:lang w:val="pl-PL"/>
      </w:rPr>
      <w:t>OSP.Ch.1.2022</w:t>
    </w:r>
  </w:p>
  <w:p w14:paraId="57CD0A8D" w14:textId="77777777" w:rsidR="009C4DF5" w:rsidRPr="009A6C2B" w:rsidRDefault="009C4DF5" w:rsidP="009A6C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4D0F7FB5"/>
    <w:multiLevelType w:val="hybridMultilevel"/>
    <w:tmpl w:val="4FCC99D4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347E"/>
    <w:rsid w:val="00003717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5556"/>
    <w:rsid w:val="0003703F"/>
    <w:rsid w:val="000379F7"/>
    <w:rsid w:val="00041617"/>
    <w:rsid w:val="00042263"/>
    <w:rsid w:val="00042B17"/>
    <w:rsid w:val="00044B6B"/>
    <w:rsid w:val="00047EF2"/>
    <w:rsid w:val="00052DA1"/>
    <w:rsid w:val="00054BF5"/>
    <w:rsid w:val="00055851"/>
    <w:rsid w:val="00061F88"/>
    <w:rsid w:val="00063849"/>
    <w:rsid w:val="000675E7"/>
    <w:rsid w:val="00070743"/>
    <w:rsid w:val="000726CE"/>
    <w:rsid w:val="00074017"/>
    <w:rsid w:val="0007488E"/>
    <w:rsid w:val="00075847"/>
    <w:rsid w:val="00080D85"/>
    <w:rsid w:val="000839BD"/>
    <w:rsid w:val="00084151"/>
    <w:rsid w:val="000858B3"/>
    <w:rsid w:val="00090A82"/>
    <w:rsid w:val="000970DD"/>
    <w:rsid w:val="000974D8"/>
    <w:rsid w:val="000A0528"/>
    <w:rsid w:val="000A14D0"/>
    <w:rsid w:val="000A1940"/>
    <w:rsid w:val="000A1981"/>
    <w:rsid w:val="000A27ED"/>
    <w:rsid w:val="000A3133"/>
    <w:rsid w:val="000A3AB9"/>
    <w:rsid w:val="000A3BB7"/>
    <w:rsid w:val="000A626A"/>
    <w:rsid w:val="000A660B"/>
    <w:rsid w:val="000B0B94"/>
    <w:rsid w:val="000B0FF6"/>
    <w:rsid w:val="000B2EE7"/>
    <w:rsid w:val="000B37AC"/>
    <w:rsid w:val="000B3E23"/>
    <w:rsid w:val="000B61F9"/>
    <w:rsid w:val="000C152C"/>
    <w:rsid w:val="000C1FE3"/>
    <w:rsid w:val="000C3646"/>
    <w:rsid w:val="000D40FD"/>
    <w:rsid w:val="000D61C3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2773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603B"/>
    <w:rsid w:val="0014707D"/>
    <w:rsid w:val="00151429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416A"/>
    <w:rsid w:val="00174344"/>
    <w:rsid w:val="00176352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A6896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6C3"/>
    <w:rsid w:val="001F6ECF"/>
    <w:rsid w:val="002013CA"/>
    <w:rsid w:val="00202489"/>
    <w:rsid w:val="00204600"/>
    <w:rsid w:val="00205194"/>
    <w:rsid w:val="002060F1"/>
    <w:rsid w:val="0021097F"/>
    <w:rsid w:val="00211D44"/>
    <w:rsid w:val="00212315"/>
    <w:rsid w:val="00213968"/>
    <w:rsid w:val="0021462D"/>
    <w:rsid w:val="002232E2"/>
    <w:rsid w:val="00223750"/>
    <w:rsid w:val="002248A3"/>
    <w:rsid w:val="00224C77"/>
    <w:rsid w:val="00225324"/>
    <w:rsid w:val="00226348"/>
    <w:rsid w:val="00227E39"/>
    <w:rsid w:val="00233770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6F8E"/>
    <w:rsid w:val="0026706B"/>
    <w:rsid w:val="002678AB"/>
    <w:rsid w:val="002678FF"/>
    <w:rsid w:val="00271D38"/>
    <w:rsid w:val="00272E2B"/>
    <w:rsid w:val="002814D4"/>
    <w:rsid w:val="00282B11"/>
    <w:rsid w:val="002837ED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4612"/>
    <w:rsid w:val="00315240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890"/>
    <w:rsid w:val="003629CD"/>
    <w:rsid w:val="00362C90"/>
    <w:rsid w:val="00364AEE"/>
    <w:rsid w:val="00365834"/>
    <w:rsid w:val="00366630"/>
    <w:rsid w:val="00367880"/>
    <w:rsid w:val="00367A44"/>
    <w:rsid w:val="003809D8"/>
    <w:rsid w:val="003817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E747B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2758"/>
    <w:rsid w:val="0044374E"/>
    <w:rsid w:val="0044434A"/>
    <w:rsid w:val="00445639"/>
    <w:rsid w:val="00446E5C"/>
    <w:rsid w:val="004501D1"/>
    <w:rsid w:val="0045165D"/>
    <w:rsid w:val="004519E7"/>
    <w:rsid w:val="004538F2"/>
    <w:rsid w:val="004564E3"/>
    <w:rsid w:val="00460C37"/>
    <w:rsid w:val="00460E98"/>
    <w:rsid w:val="00460EBC"/>
    <w:rsid w:val="004617BB"/>
    <w:rsid w:val="00462A4F"/>
    <w:rsid w:val="004639B5"/>
    <w:rsid w:val="00466E4C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5188B"/>
    <w:rsid w:val="005522C9"/>
    <w:rsid w:val="00552CB7"/>
    <w:rsid w:val="005578DF"/>
    <w:rsid w:val="0056099C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A7A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01B1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FDB"/>
    <w:rsid w:val="00694955"/>
    <w:rsid w:val="006952AC"/>
    <w:rsid w:val="00696298"/>
    <w:rsid w:val="00697CEE"/>
    <w:rsid w:val="006B004E"/>
    <w:rsid w:val="006B48EB"/>
    <w:rsid w:val="006B65EA"/>
    <w:rsid w:val="006B6C65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592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1154"/>
    <w:rsid w:val="00782A85"/>
    <w:rsid w:val="00784738"/>
    <w:rsid w:val="00786B81"/>
    <w:rsid w:val="007877E3"/>
    <w:rsid w:val="00787E16"/>
    <w:rsid w:val="0079021B"/>
    <w:rsid w:val="00790524"/>
    <w:rsid w:val="00792EE6"/>
    <w:rsid w:val="00793775"/>
    <w:rsid w:val="0079444B"/>
    <w:rsid w:val="007A0335"/>
    <w:rsid w:val="007A7C26"/>
    <w:rsid w:val="007B21B2"/>
    <w:rsid w:val="007B4461"/>
    <w:rsid w:val="007B44E9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023E"/>
    <w:rsid w:val="008B11F9"/>
    <w:rsid w:val="008B3B91"/>
    <w:rsid w:val="008B3FC3"/>
    <w:rsid w:val="008B44D1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5C97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46968"/>
    <w:rsid w:val="009501A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87C28"/>
    <w:rsid w:val="00990C28"/>
    <w:rsid w:val="009952C7"/>
    <w:rsid w:val="00996ACB"/>
    <w:rsid w:val="009970AA"/>
    <w:rsid w:val="009A03C7"/>
    <w:rsid w:val="009A0530"/>
    <w:rsid w:val="009A0A84"/>
    <w:rsid w:val="009A3ED7"/>
    <w:rsid w:val="009A410D"/>
    <w:rsid w:val="009A4C9A"/>
    <w:rsid w:val="009A5616"/>
    <w:rsid w:val="009A63E0"/>
    <w:rsid w:val="009A6C2B"/>
    <w:rsid w:val="009B0D5D"/>
    <w:rsid w:val="009C0A20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4E4F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6A6E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31A"/>
    <w:rsid w:val="00B36246"/>
    <w:rsid w:val="00B4095C"/>
    <w:rsid w:val="00B41841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3C12"/>
    <w:rsid w:val="00C23EB6"/>
    <w:rsid w:val="00C24130"/>
    <w:rsid w:val="00C244CC"/>
    <w:rsid w:val="00C244E8"/>
    <w:rsid w:val="00C27669"/>
    <w:rsid w:val="00C27BFA"/>
    <w:rsid w:val="00C31DF3"/>
    <w:rsid w:val="00C31EC8"/>
    <w:rsid w:val="00C32691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6C65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27CE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A4A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5B19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6A65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D7A4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5F9C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913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198C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3749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25A7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0F99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0FDA"/>
    <w:rsid w:val="00F81D19"/>
    <w:rsid w:val="00F9015F"/>
    <w:rsid w:val="00F920EB"/>
    <w:rsid w:val="00F92BD6"/>
    <w:rsid w:val="00FA12D9"/>
    <w:rsid w:val="00FA1C7E"/>
    <w:rsid w:val="00FA40F8"/>
    <w:rsid w:val="00FA4431"/>
    <w:rsid w:val="00FB1331"/>
    <w:rsid w:val="00FB2E1F"/>
    <w:rsid w:val="00FB4702"/>
    <w:rsid w:val="00FC51CC"/>
    <w:rsid w:val="00FC7B1F"/>
    <w:rsid w:val="00FD0AA1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E7757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11514A"/>
  <w15:chartTrackingRefBased/>
  <w15:docId w15:val="{2F83C839-CB8F-4368-B823-6B5681A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DCE23-95CC-4266-A11E-0B00209C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11</cp:revision>
  <cp:lastPrinted>2013-04-03T06:33:00Z</cp:lastPrinted>
  <dcterms:created xsi:type="dcterms:W3CDTF">2022-03-17T11:50:00Z</dcterms:created>
  <dcterms:modified xsi:type="dcterms:W3CDTF">2022-05-25T12:11:00Z</dcterms:modified>
</cp:coreProperties>
</file>